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pStyle w:val="Title"/>
        <w:spacing w:after="80" w:line="288" w:lineRule="auto"/>
        <w:jc w:val="left"/>
        <w:pBdr>
          <w:bottom w:val="solid" w:sz="8" w:color="4472C4" w:space="1"/>
        </w:pBdr>
      </w:pPr>
      <w:r>
        <w:rPr>
          <w:rFonts w:ascii="Aptos Display" w:hAnsi="Aptos Display"/>
          <w:b/>
          <w:color w:val="000000"/>
          <w:sz w:val="56"/>
        </w:rPr>
        <w:t>Lab 4 Answer Sheet</w:t>
      </w:r>
    </w:p>
    <w:p>
      <w:pPr>
        <w:pStyle w:val="Subtitle"/>
        <w:spacing w:before="120" w:after="360" w:line="336" w:lineRule="auto"/>
        <w:jc w:val="left"/>
      </w:pPr>
      <w:r>
        <w:rPr>
          <w:rFonts w:ascii="Aptos" w:hAnsi="Aptos"/>
          <w:i/>
          <w:color w:val="000000"/>
          <w:sz w:val="28"/>
        </w:rPr>
        <w:t>Understanding How Programs Work Practice</w:t>
      </w:r>
    </w:p>
    <w:p>
      <w:pPr>
        <w:pStyle w:val="Heading2"/>
        <w:spacing w:line="240" w:lineRule="auto" w:after="240"/>
        <w:jc w:val="left"/>
      </w:pPr>
      <w:r>
        <w:rPr>
          <w:rFonts w:ascii="Aptos Display" w:hAnsi="Aptos Display"/>
        </w:rPr>
        <w:t>Student Information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>Name: _______________________________________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>Date: _______________________________________</w:t>
      </w:r>
    </w:p>
    <w:p>
      <w:pPr>
        <w:pStyle w:val="Heading1"/>
        <w:spacing w:line="240" w:lineRule="auto" w:after="240"/>
        <w:jc w:val="left"/>
      </w:pPr>
      <w:r>
        <w:rPr>
          <w:rFonts w:ascii="Aptos Display" w:hAnsi="Aptos Display"/>
        </w:rPr>
        <w:t>Answers</w:t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2: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3: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4: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5: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6: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7: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8: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9: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10: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11: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12: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13: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14: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15: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/>
    <w:r>
      <w:rPr>
        <w:rFonts w:ascii="Aptos" w:hAnsi="Aptos"/>
        <w:color w:val="44546A"/>
        <w:sz w:val="18"/>
      </w:rPr>
      <w:t xml:space="preserve">Page </w:t>
    </w:r>
    <w:r>
      <w:rPr>
        <w:rFonts w:ascii="Aptos" w:hAnsi="Aptos"/>
        <w:color w:val="44546A"/>
        <w:sz w:val="18"/>
      </w:rPr>
      <w:fldChar w:fldCharType="begin"/>
      <w:instrText xml:space="preserve">PAGE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/>
    <w:r>
      <w:rPr>
        <w:rFonts w:ascii="Aptos" w:hAnsi="Aptos"/>
        <w:color w:val="44546A"/>
        <w:sz w:val="18"/>
      </w:rPr>
      <w:t>Lab 4 Answer Sheet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hAnsi="Aptos" w:eastAsia="Aptos" w:cs="Aptos"/>
      <w:b w:val="0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i/>
      <w:iCs/>
      <w:color w:val="2F5496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 w:cs="Aptos Display"/>
      <w:b/>
      <w:color w:val="000000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line="240" w:lineRule="auto"/>
    </w:pPr>
    <w:rPr>
      <w:rFonts w:asciiTheme="majorHAnsi" w:eastAsiaTheme="majorEastAsia" w:hAnsiTheme="majorHAnsi" w:cstheme="majorBidi" w:ascii="Aptos" w:hAnsi="Aptos" w:eastAsia="Aptos" w:cs="Aptos"/>
      <w:b w:val="0"/>
      <w:i/>
      <w:iCs/>
      <w:color w:val="00000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line="240" w:lineRule="auto"/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24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 w:line="240" w:lineRule="auto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spacing w:line="240" w:lineRule="auto"/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spacing w:line="240" w:lineRule="auto"/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spacing w:line="240" w:lineRule="auto"/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line="240" w:lineRule="auto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line="240" w:lineRule="auto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spacing w:line="240" w:lineRule="auto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line="240" w:lineRule="auto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spacing w:line="240" w:lineRule="auto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spacing w:line="240" w:lineRule="auto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 w:line="240" w:lineRule="auto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 w:line="240" w:lineRule="auto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 w:line="240" w:lineRule="auto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line="240" w:lineRule="auto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spacing w:line="240" w:lineRule="auto"/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category/>
</cp:coreProperties>
</file>